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Transfer of training is the generalization of knowledge and skills learned in training to the job and the maintenance of acquired knowledge and skills over time.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Neutral transfer of training is a term used in the textbook to describe situations whereby what was learned in training is transferred to the job site with slight modification or adapted to new situations.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near transfer of training occurs when trainees are able to apply skills learned in training to situations that are very different from those experienced in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Studies appear to indicate that the number one barrier to training transfer tends to be associated with poor training design.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Baldwin and Ford’s model of “transfer of training process” has three main factors including training inputs, training outputs, and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Baldwin and Ford’s model of the transfer of training process, trainee characteristics, training design, and the work environment have a direct effect on learning and retention.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An important implication of Baldwin and Ford’s model is that learning and retention are necessary but not sufficient conditions for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transfer has been found to be a significant predictor of positive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Work environment characteristics both pre- and post-training have been found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to impact training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Research on training transfer found that among the work environment factors, a positive transfer climate was the strongest predictor of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if successful transfer of training is to occur, a collaborative climate must be established among four key variables: trainees, supervisors or managers, trainers, and customers.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Readiness to learn and trainability may be expressed as the following equation: “Readiness to Learn and Trainability = (Ability × Management Support × Perceptions of the Work Environment).”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The readiness to learn and trainability equation suggests that if a score on one of the three variables is low, the trainability score will also be low.</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Having managers attend training first sends a powerful message to other trainees that the training content is important to the company. This can be further enhanced by having managers lead certain portions of the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appears to support the notion that in order for transfer to occur, managers should follow the following steps: 1) create a transfer of training plan for employees, and 2) introduce the action plan to trainees upon completion of the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offers support for the existence of a positive relationship between training transfer and opportunities to practise newly acquired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Relapse prevention is an intervention that instructs trainees to anticipate transfer obstacles and high-risk situations in the work environment and to develop coping skills and strategies to overcome them.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Self-management interventions target behavioural changes and have their basis in self-regulation and social cognitive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Booster sessions are extensions of training programs that include the introduction of new skills and knowledge that build on the original training program—these often cover advanced topics.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The Learning Transfer System Inventory is simply a tool that measures and helps organizations diagnose their transfer system.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university did the Ontario Lottery and Gaming Corporation partner with to design the Launch Pad to Success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0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University of Ottawa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Queen’s University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University of Western Ontario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University of Toronto</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ABC Ltd developed and launched a new leadership development program for managers with less than one year of experience. Shortly afterwards, ABC Ltd realized that the performance and behaviour of trainees actually deteriorated. What training transfer term best describes this outcome?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zero transfer or neutral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poor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negative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vertical transfer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After participating in a training program, workers at a local restaurant began to demonstrate greater concern for delivering a “wow” customer experience. As a result, customer satisfaction surveys undertaken by the restaurant began to show improvements in overall customer satisfaction levels, which impacted profitability. Which term describes this organizational outcome linked to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near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horizontal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far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vertical transfer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transfer concept may be described as serving as the ultimate barometer of training effectiveness as it describes how changes in individual behaviour, as a result of training, impact organization-wide results?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horizontal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vertical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parallel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positive transfer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barrier to the transfer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9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resources not available to use the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 time provided to use the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culture does not support the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poor training methodology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barriers to the transfer of training have been found to be the most critical?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4"/>
              <w:gridCol w:w="80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supervisor support and the social support system in an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pressures and the lack of opportunities to use new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old habits that could not be changed and a reward system that is not congruent with new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social support system and the work processes do not support the new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conclusions can you draw from the work of Baldwin and Ford on the transfer of training process depicted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characteristics have a direct effect on the work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work environment has a direct effect on training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and retention are necessary conditions for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and retention are sufficient conditions for transfer.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trainee characteristics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linked with training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train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external locus of control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need for achievement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putting together a series of slides for a lecture you are leading in which you address the challenges associated with having “learning transfer.” You want the focus of your lecture to be on individual trainee characteristics that are found to align with strong training transfer. Which of the following trainee characteristics would you identify as the strongest?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6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self-efficacy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goal orientation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design element is congruent with having trainees learn the underlying principles or theories behind a particular skill?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identical element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blended elements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general principles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stimulus variability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Tony provides negotiation training for a number of local organizations. To ensure a wide application of his lessons, Tony places trainees in negotiation situations that share the same underlying principles yet the scenarios vary. What learning principle is Tony using?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identical elements or principles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stimulus variability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vertical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lateral principle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If stimulus variability enables greater generalization of new skills, what type of transfer is especially important?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near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far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horizontal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vertical transfer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two characteristics of the work environment considered in Baldwin and Ford’s model of the transfer of training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3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external environment and internal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environment and on-the-job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pre-training environment and post-training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specific and general environment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two specific characteristics of the post-training environment that appear to have the greatest impact on trainees’ ability to apply newly learned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4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manager and peer support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environment and available rewards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available rewards and self-efficacy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level of experience and peer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Anderson just finished a new safety training program offered at his company’s head office. A few months after returning to work, he notices that he is not applying safety measures as he should. Which of the following internal variables is most likely causing this lack of training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29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company simply does not support safety procedures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wrong training methods were used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poor instructor and poor program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peer pressure and lack of management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In addition to transfer strategies, studies have found that interventions provided after the training sessions appear to be supportive of training transfer.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classified as a post-training intervention?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relapse prevention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directive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goal setting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transfer of training framework, what is one activity management should undertake prior to the start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0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get employee input and involvement in the training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make sure the ISD model is used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trainees have an opportunity to apply newly learned skills on the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supportive feedback for the usage of new skills on the job</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transfer of training framework,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 activity that management should do to encourage transfer after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9"/>
              <w:gridCol w:w="80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trainees have the opportunity to use skills learned during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evaluate employees using performance metrics that are congruent with the newly acquired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publicly praise usage of newly acquired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evaluate performance and results irrespective of method used to accomplish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key benefit of the Learning Transfer System Inventory is that it recognizes the importance of a systematic approach to transfer of training. Which of the following statements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aligned with the principles or conclusions of this diagnostic tool/model?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barriers to transfer vary from company to company; therefore, interventions to improve transfer need to be unique to each company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once the transfer resistance points are identified, the model offers implementable solutions to mitigate the resistance points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identifies various variables both specific to a training program and general that may impact transfer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diagnostic nature of the tool/model works well in pinpointing areas for intervention using 16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factors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included in the readiness to learn/trainability formula?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perceptions of work environment support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actual work environment support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provision of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typical item in a supervisor’s training support contract?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3"/>
              <w:gridCol w:w="806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for the employee to complete pre-course assignments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release time for attendance and assurance that the employee’s workload is transferred to others while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opportunity for the trainee to deliver feedback as to the effectiveness and relevance of the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timely opportunities to implement the skills and reinforce new behaviours upon the return of the trainee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reflects the notion of “booster sessions”?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1"/>
              <w:gridCol w:w="80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employees with the opportunity to review pre-training material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closely linked with notions associated with effective during-training trainee activities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an extension of a learning or training contract between a trainee and his/her supervisor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review of the training material or a refresher course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addressed in the textbook as actions trainees should take in preparation for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6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understand why he/she is participating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think about work situations that may be used as examples during training sessions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understand the rationale behind the chosen training design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understand expectations for after-training changes in behaviour and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Why are top executives at Finning Ltd. the first to attend training and help deliver the training programs to their managers and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0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helps top management master training content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symbolic gesture demonstrating top management’s commitment to the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helps lower costs by reducing the number of trainers needed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part of their performance contracts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referenced by Burke and Hutchins as a best practice strategy for transfer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coach and provide opportunities to practise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track and measure transfer of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collaborative strategies, role plays, and small group activities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 a pre-training evaluation of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potential high-risk situation that may facilitate the return of pre-training behaviour?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relapse prevention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pressures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abundance of resources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will be leading a workshop on transfer of training geared toward improving transfer of training effectiveness. A session dealing with which of the following topics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be a main theme for your workshop?</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9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to identify low-risk situations and how to avoid them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to reflect on one’s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establishing performance maintenance and improvement goals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to use “upward feedback”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a human resource manager for a large company. Your managers have just completed a training program designed to improve the managers’ interpersonal skills. Which post-training supplements would you suggest the company use based on evidence provided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9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self-coaching and booster sessions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booster sessions and upward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self-coaching and upward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relapse prevention and upward feedback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After completing a training program, Mathew develops transfer goals and reflects on what specific activities he will be doing over the next month to help him change his behaviour. Which strategy is Mathew using in this activity?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self-efficacy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expressiveness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booster session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self-coaching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specific factor in the Learning Transfer System Inventory (LTSI)?</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performance–outcomes expectations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coaching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resistance or openness to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transfer design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and distinguish between the terms “horizontal transfer” and “vertical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Horizontal transfer refers to the transfer of knowledge and skills across different settings or contexts at the same level, while vertical transfer refers to transfer from the individual or trainee level to the organizational level. Vertical transfer also concerns itself with the degree to which changes in trainee behaviour or performance result in an improvement in the organization’s overall performance. Since vertical transfer cannot occur without horizontal transfer, horizontal transfer is the primary focus of training and development.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a) List at least six barriers to transfer of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Identify potential strategies organizations can use to mitigate the six barriers you have identified. You may use an example.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immediate manager does not support the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the culture in the work group does not support the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no opportunity exists to use the skills,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no time is provided to use the skills,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(5) skills could not be applied to the job,</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(6) the systems and processes did not support the skills,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(7) the resources are not available to use the skills,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(8) skills no longer apply because of changed job responsibilities,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(9) skills are not appropriate in our work unit,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(10) did not see a need to apply what was learned,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(11) old habits could not be changed, and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(12) reward systems don’t support new skills.</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Responses here will vary depending on which barriers students have identified. As an example, if a student identified number 12 as a barrier, a potential answer could be as follows: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must ensure the reward systems support the new behaviours, otherwise it is unlikely transfer will happen. For example, if the training targeted creative thinking then management must encourage it explicitly when employees demonstrate creative thinking that is aligned with training content.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things that management can do before, during, and after training to improve the transfer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Before training, management should carefully determine who should be trained, meet with employees to discuss how they will benefit from the training, get employee input and involvement in the training process, and provide employees with support (i.e., release time). During training managers should participate in the training program, attend the training program ahead of the trainees, and reassign employees’ work while they attend training. After training, managers should provide trainees with immediate and frequent opportunities to practise and apply what they learned on the job, encourage and reinforce the use of the new skills, and develop an action plan with trainees and show support for them.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activities trainers can do before, during, and after training to improve the transfer of training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Before training, trainers should ensure the instructional systems design has been properly applied, ensure that trainees and supervisors have met to discuss the training, find out what the expectations of supervisors and trainees are for the training, and ensure that trainees are properly prepared for the training. During training, trainers should incorporate conditions of practice, adult learning principles, and other learning principles in the design of the training, and be sure to include content and examples that are relevant and meaningful to the trainees. After training, the trainer provides transfer enhancement procedures or post-training transfer intervention, has trainees prepare and commit to performance contracts, conducts follow-up or booster sessions, and generally stays involved in the process by conducting field visits and by providing additional support.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Drawing on the work of Elwood Holton and colleagues, define the transfer system and identify at least four factors that constitute the system.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transfer system refers to all factors in the person, training, and organization that influence transfer of learning to job performance. There are 16 factors that make up the transfer system and constitute the LTSI (Learning Transfer System Inventory) developed by Holton and colleagues: 11 factors are for specific training programs—learner readiness, motivation to transfer, positive and negative personal outcomes, peer support, etc. There are also 5 general factors—transfer effort–performance expectations, performance–outcomes expectations, resistance or openness to change, performance self-efficacy, performance coaching (see Table 10.7).</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activities trainees can do before, during, and after training to improve the transfer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Before training, trainees should find out what they can about the training program, meet with their supervisors to discuss the training program and to develop an action plan, and do what is necessary to prepare for the training program. During training, trainees should enter with a positive attitude and motivation to learn, be actively engaged in the training program, and develop an action plan for applying the training on the job. After training, trainees should begin using their new knowledge and skills as quickly as possible, meet with their supervisor to discuss opportunities to use their new skills, form a “buddy system” with peers who also attended the training program, anticipate situations that might cause a relapse to their old way of working and develop strategies for dealing with a relapse, and set their own goals for managing the transfer of their new skills.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a) Using an example, describe how improvements in behaviour and performance may impact organizational performance through vertical transfer of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Is it possible to have horizontal transfer yet organizational effectiveness does not improve? Explain.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Students may use many possible examples to demonstrate vertical transfer. The following is simply one example. Company ABC launches a new company-wide training program designed to improve customer service levels at their retail stores. After training, it becomes obvious that staff have increased their level of concern for satisfying customers’ needs (behaviour). Furthermore, when surveyed, customer satisfaction rating scores have on average increased by 10% (organizational performance).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Yes. Horizontal transfer is a necessary but not sufficient condition for vertical transfer to happen, as vertical transfer is the link between individual performance and behaviour improvements and organizational effectiveness. The reason is that many other variables impact organizational effectiveness.</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10 - Transfer of Training</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 Transfer of Training</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